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返工/返修记录表</w:t>
      </w:r>
    </w:p>
    <w:p>
      <w:r>
        <w:t>记录编号：FM-029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返工/返修原因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返工/返修内容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返工后检验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